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585E8" w14:textId="77777777" w:rsidR="00F23BA4" w:rsidRDefault="00000000">
      <w:pPr>
        <w:pStyle w:val="1"/>
        <w:rPr>
          <w:lang w:eastAsia="ko-KR"/>
        </w:rPr>
      </w:pPr>
      <w:r>
        <w:rPr>
          <w:lang w:eastAsia="ko-KR"/>
        </w:rPr>
        <w:t xml:space="preserve">🎓 </w:t>
      </w:r>
      <w:r>
        <w:rPr>
          <w:lang w:eastAsia="ko-KR"/>
        </w:rPr>
        <w:t>에너지소재</w:t>
      </w:r>
      <w:r>
        <w:rPr>
          <w:lang w:eastAsia="ko-KR"/>
        </w:rPr>
        <w:t xml:space="preserve"> </w:t>
      </w:r>
      <w:r>
        <w:rPr>
          <w:lang w:eastAsia="ko-KR"/>
        </w:rPr>
        <w:t>학술제</w:t>
      </w:r>
      <w:r>
        <w:rPr>
          <w:lang w:eastAsia="ko-KR"/>
        </w:rPr>
        <w:t xml:space="preserve"> </w:t>
      </w:r>
      <w:r>
        <w:rPr>
          <w:lang w:eastAsia="ko-KR"/>
        </w:rPr>
        <w:t>포스터</w:t>
      </w:r>
      <w:r>
        <w:rPr>
          <w:lang w:eastAsia="ko-KR"/>
        </w:rPr>
        <w:t xml:space="preserve"> </w:t>
      </w:r>
      <w:r>
        <w:rPr>
          <w:lang w:eastAsia="ko-KR"/>
        </w:rPr>
        <w:t>제작</w:t>
      </w:r>
      <w:r>
        <w:rPr>
          <w:lang w:eastAsia="ko-KR"/>
        </w:rPr>
        <w:t xml:space="preserve"> </w:t>
      </w:r>
      <w:r>
        <w:rPr>
          <w:lang w:eastAsia="ko-KR"/>
        </w:rPr>
        <w:t>매뉴얼</w:t>
      </w:r>
    </w:p>
    <w:p w14:paraId="790EF1BD" w14:textId="77777777" w:rsidR="00F23BA4" w:rsidRDefault="00000000">
      <w:r>
        <w:t>Poster Design &amp; Submission Manual for Energy Materials Capstone Projects (2025)</w:t>
      </w:r>
    </w:p>
    <w:p w14:paraId="4D5CE568" w14:textId="39D71E9E" w:rsidR="00F23BA4" w:rsidRDefault="0096213E">
      <w:pPr>
        <w:pStyle w:val="21"/>
      </w:pPr>
      <w:r>
        <w:rPr>
          <w:rFonts w:eastAsia="맑은 고딕" w:hint="eastAsia"/>
          <w:lang w:eastAsia="ko-KR"/>
        </w:rPr>
        <w:t xml:space="preserve">    </w:t>
      </w:r>
      <w:r>
        <w:t>기본</w:t>
      </w:r>
      <w:r>
        <w:t xml:space="preserve"> </w:t>
      </w:r>
      <w:r>
        <w:t>사양</w:t>
      </w:r>
      <w:r>
        <w:t xml:space="preserve"> (Basic Specifications)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F23BA4" w14:paraId="295EDBD0" w14:textId="77777777">
        <w:tc>
          <w:tcPr>
            <w:tcW w:w="4320" w:type="dxa"/>
          </w:tcPr>
          <w:p w14:paraId="7FD9A975" w14:textId="77777777" w:rsidR="00F23BA4" w:rsidRDefault="00000000">
            <w:r>
              <w:t>항목</w:t>
            </w:r>
          </w:p>
        </w:tc>
        <w:tc>
          <w:tcPr>
            <w:tcW w:w="4320" w:type="dxa"/>
          </w:tcPr>
          <w:p w14:paraId="5C46F62C" w14:textId="77777777" w:rsidR="00F23BA4" w:rsidRDefault="00000000">
            <w:r>
              <w:t>권장</w:t>
            </w:r>
            <w:r>
              <w:t xml:space="preserve"> </w:t>
            </w:r>
            <w:r>
              <w:t>기준</w:t>
            </w:r>
          </w:p>
        </w:tc>
      </w:tr>
      <w:tr w:rsidR="00F23BA4" w14:paraId="75FF4329" w14:textId="77777777">
        <w:tc>
          <w:tcPr>
            <w:tcW w:w="4320" w:type="dxa"/>
          </w:tcPr>
          <w:p w14:paraId="37238EA2" w14:textId="77777777" w:rsidR="00F23BA4" w:rsidRDefault="00000000">
            <w:r>
              <w:t>포스터</w:t>
            </w:r>
            <w:r>
              <w:t xml:space="preserve"> </w:t>
            </w:r>
            <w:r>
              <w:t>크기</w:t>
            </w:r>
          </w:p>
        </w:tc>
        <w:tc>
          <w:tcPr>
            <w:tcW w:w="4320" w:type="dxa"/>
          </w:tcPr>
          <w:p w14:paraId="6A23AF0C" w14:textId="77777777" w:rsidR="00F23BA4" w:rsidRDefault="00000000">
            <w:r>
              <w:t xml:space="preserve">A0 (841 × 1189 mm), </w:t>
            </w:r>
            <w:r>
              <w:t>세로형</w:t>
            </w:r>
            <w:r>
              <w:t xml:space="preserve"> (Vertical)</w:t>
            </w:r>
          </w:p>
        </w:tc>
      </w:tr>
      <w:tr w:rsidR="00F23BA4" w14:paraId="488ABC6F" w14:textId="77777777">
        <w:tc>
          <w:tcPr>
            <w:tcW w:w="4320" w:type="dxa"/>
          </w:tcPr>
          <w:p w14:paraId="5CC079FF" w14:textId="77777777" w:rsidR="00F23BA4" w:rsidRDefault="00000000">
            <w:r>
              <w:t>파일</w:t>
            </w:r>
            <w:r>
              <w:t xml:space="preserve"> </w:t>
            </w:r>
            <w:r>
              <w:t>형식</w:t>
            </w:r>
          </w:p>
        </w:tc>
        <w:tc>
          <w:tcPr>
            <w:tcW w:w="4320" w:type="dxa"/>
          </w:tcPr>
          <w:p w14:paraId="5F152073" w14:textId="77777777" w:rsidR="00F23BA4" w:rsidRDefault="00000000">
            <w:r>
              <w:t xml:space="preserve">PowerPoint → PDF </w:t>
            </w:r>
            <w:r>
              <w:t>변환</w:t>
            </w:r>
            <w:r>
              <w:t xml:space="preserve"> </w:t>
            </w:r>
            <w:r>
              <w:t>제출</w:t>
            </w:r>
          </w:p>
        </w:tc>
      </w:tr>
      <w:tr w:rsidR="00F23BA4" w14:paraId="6420BA23" w14:textId="77777777">
        <w:tc>
          <w:tcPr>
            <w:tcW w:w="4320" w:type="dxa"/>
          </w:tcPr>
          <w:p w14:paraId="0D6BD44E" w14:textId="77777777" w:rsidR="00F23BA4" w:rsidRDefault="00000000">
            <w:r>
              <w:t>해상도</w:t>
            </w:r>
          </w:p>
        </w:tc>
        <w:tc>
          <w:tcPr>
            <w:tcW w:w="4320" w:type="dxa"/>
          </w:tcPr>
          <w:p w14:paraId="7CBC6FFA" w14:textId="77777777" w:rsidR="00F23BA4" w:rsidRDefault="00000000">
            <w:r>
              <w:t>최소</w:t>
            </w:r>
            <w:r>
              <w:t xml:space="preserve"> 300 dpi</w:t>
            </w:r>
          </w:p>
        </w:tc>
      </w:tr>
      <w:tr w:rsidR="00F23BA4" w14:paraId="66ABDC9F" w14:textId="77777777">
        <w:tc>
          <w:tcPr>
            <w:tcW w:w="4320" w:type="dxa"/>
          </w:tcPr>
          <w:p w14:paraId="5691B558" w14:textId="77777777" w:rsidR="00F23BA4" w:rsidRDefault="00000000">
            <w:r>
              <w:t>언어</w:t>
            </w:r>
          </w:p>
        </w:tc>
        <w:tc>
          <w:tcPr>
            <w:tcW w:w="4320" w:type="dxa"/>
          </w:tcPr>
          <w:p w14:paraId="2EE6C8A3" w14:textId="77777777" w:rsidR="00F23BA4" w:rsidRDefault="00000000">
            <w:r>
              <w:t>한영</w:t>
            </w:r>
            <w:r>
              <w:t xml:space="preserve"> </w:t>
            </w:r>
            <w:r>
              <w:t>병기</w:t>
            </w:r>
            <w:r>
              <w:t xml:space="preserve"> (Bilingual: Korean + English)</w:t>
            </w:r>
          </w:p>
        </w:tc>
      </w:tr>
      <w:tr w:rsidR="00F23BA4" w14:paraId="2F80C4FF" w14:textId="77777777">
        <w:tc>
          <w:tcPr>
            <w:tcW w:w="4320" w:type="dxa"/>
          </w:tcPr>
          <w:p w14:paraId="6A3B9D92" w14:textId="77777777" w:rsidR="00F23BA4" w:rsidRDefault="00000000">
            <w:r>
              <w:t>글꼴</w:t>
            </w:r>
          </w:p>
        </w:tc>
        <w:tc>
          <w:tcPr>
            <w:tcW w:w="4320" w:type="dxa"/>
          </w:tcPr>
          <w:p w14:paraId="0C18D3C4" w14:textId="77777777" w:rsidR="00F23BA4" w:rsidRDefault="00000000">
            <w:pPr>
              <w:rPr>
                <w:lang w:eastAsia="ko-KR"/>
              </w:rPr>
            </w:pPr>
            <w:r>
              <w:rPr>
                <w:lang w:eastAsia="ko-KR"/>
              </w:rPr>
              <w:t>제목</w:t>
            </w:r>
            <w:r>
              <w:rPr>
                <w:lang w:eastAsia="ko-KR"/>
              </w:rPr>
              <w:t xml:space="preserve">: </w:t>
            </w:r>
            <w:r>
              <w:rPr>
                <w:lang w:eastAsia="ko-KR"/>
              </w:rPr>
              <w:t>나눔스퀘어</w:t>
            </w:r>
            <w:r>
              <w:rPr>
                <w:lang w:eastAsia="ko-KR"/>
              </w:rPr>
              <w:t xml:space="preserve"> / </w:t>
            </w:r>
            <w:r>
              <w:rPr>
                <w:lang w:eastAsia="ko-KR"/>
              </w:rPr>
              <w:t>본문</w:t>
            </w:r>
            <w:r>
              <w:rPr>
                <w:lang w:eastAsia="ko-KR"/>
              </w:rPr>
              <w:t xml:space="preserve">: Calibri </w:t>
            </w:r>
            <w:r>
              <w:rPr>
                <w:lang w:eastAsia="ko-KR"/>
              </w:rPr>
              <w:t>또는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나눔고딕</w:t>
            </w:r>
          </w:p>
        </w:tc>
      </w:tr>
      <w:tr w:rsidR="00F23BA4" w14:paraId="792E1A9D" w14:textId="77777777">
        <w:tc>
          <w:tcPr>
            <w:tcW w:w="4320" w:type="dxa"/>
          </w:tcPr>
          <w:p w14:paraId="7A12265A" w14:textId="77777777" w:rsidR="00F23BA4" w:rsidRDefault="00000000">
            <w:r>
              <w:t>컬러</w:t>
            </w:r>
            <w:r>
              <w:t xml:space="preserve"> </w:t>
            </w:r>
            <w:r>
              <w:t>모드</w:t>
            </w:r>
          </w:p>
        </w:tc>
        <w:tc>
          <w:tcPr>
            <w:tcW w:w="4320" w:type="dxa"/>
          </w:tcPr>
          <w:p w14:paraId="255641FC" w14:textId="77777777" w:rsidR="00F23BA4" w:rsidRDefault="00000000">
            <w:pPr>
              <w:rPr>
                <w:lang w:eastAsia="ko-KR"/>
              </w:rPr>
            </w:pPr>
            <w:r>
              <w:rPr>
                <w:lang w:eastAsia="ko-KR"/>
              </w:rPr>
              <w:t>CMYK (</w:t>
            </w:r>
            <w:r>
              <w:rPr>
                <w:lang w:eastAsia="ko-KR"/>
              </w:rPr>
              <w:t>인쇄용</w:t>
            </w:r>
            <w:r>
              <w:rPr>
                <w:lang w:eastAsia="ko-KR"/>
              </w:rPr>
              <w:t xml:space="preserve">), </w:t>
            </w:r>
            <w:r>
              <w:rPr>
                <w:lang w:eastAsia="ko-KR"/>
              </w:rPr>
              <w:t>흰색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또는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밝은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배경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권장</w:t>
            </w:r>
          </w:p>
        </w:tc>
      </w:tr>
      <w:tr w:rsidR="00F23BA4" w14:paraId="1EEBA161" w14:textId="77777777">
        <w:tc>
          <w:tcPr>
            <w:tcW w:w="4320" w:type="dxa"/>
          </w:tcPr>
          <w:p w14:paraId="78BFF078" w14:textId="77777777" w:rsidR="00F23BA4" w:rsidRDefault="00000000">
            <w:r>
              <w:t>제출</w:t>
            </w:r>
            <w:r>
              <w:t xml:space="preserve"> </w:t>
            </w:r>
            <w:r>
              <w:t>형식</w:t>
            </w:r>
          </w:p>
        </w:tc>
        <w:tc>
          <w:tcPr>
            <w:tcW w:w="4320" w:type="dxa"/>
          </w:tcPr>
          <w:p w14:paraId="76791A1C" w14:textId="77777777" w:rsidR="00F23BA4" w:rsidRDefault="00000000">
            <w:r>
              <w:t xml:space="preserve">TeamName_Poster_2025.pdf </w:t>
            </w:r>
            <w:r>
              <w:t>로</w:t>
            </w:r>
            <w:r>
              <w:t xml:space="preserve"> </w:t>
            </w:r>
            <w:r>
              <w:t>저장</w:t>
            </w:r>
          </w:p>
        </w:tc>
      </w:tr>
    </w:tbl>
    <w:p w14:paraId="509ACDCB" w14:textId="0CBE57E3" w:rsidR="00F23BA4" w:rsidRDefault="00000000">
      <w:pPr>
        <w:pStyle w:val="21"/>
      </w:pPr>
      <w:r>
        <w:t xml:space="preserve"> </w:t>
      </w:r>
      <w:r>
        <w:t>템플릿</w:t>
      </w:r>
      <w:r>
        <w:t xml:space="preserve"> </w:t>
      </w:r>
      <w:r>
        <w:t>구성</w:t>
      </w:r>
      <w:r>
        <w:t xml:space="preserve"> </w:t>
      </w:r>
      <w:r>
        <w:t>구조</w:t>
      </w:r>
      <w:r>
        <w:t xml:space="preserve"> (Template Structure Overview)</w:t>
      </w:r>
    </w:p>
    <w:p w14:paraId="5DD5D07E" w14:textId="77777777" w:rsidR="00F23BA4" w:rsidRDefault="00000000">
      <w:pPr>
        <w:rPr>
          <w:lang w:eastAsia="ko-KR"/>
        </w:rPr>
      </w:pPr>
      <w:r>
        <w:rPr>
          <w:lang w:eastAsia="ko-KR"/>
        </w:rPr>
        <w:t>상단</w:t>
      </w:r>
      <w:r>
        <w:rPr>
          <w:lang w:eastAsia="ko-KR"/>
        </w:rPr>
        <w:t xml:space="preserve">: </w:t>
      </w:r>
      <w:r>
        <w:rPr>
          <w:lang w:eastAsia="ko-KR"/>
        </w:rPr>
        <w:t>제목</w:t>
      </w:r>
      <w:r>
        <w:rPr>
          <w:lang w:eastAsia="ko-KR"/>
        </w:rPr>
        <w:t xml:space="preserve"> </w:t>
      </w:r>
      <w:r>
        <w:rPr>
          <w:lang w:eastAsia="ko-KR"/>
        </w:rPr>
        <w:t>및</w:t>
      </w:r>
      <w:r>
        <w:rPr>
          <w:lang w:eastAsia="ko-KR"/>
        </w:rPr>
        <w:t xml:space="preserve"> </w:t>
      </w:r>
      <w:r>
        <w:rPr>
          <w:lang w:eastAsia="ko-KR"/>
        </w:rPr>
        <w:t>저자</w:t>
      </w:r>
      <w:r>
        <w:rPr>
          <w:lang w:eastAsia="ko-KR"/>
        </w:rPr>
        <w:t xml:space="preserve"> / </w:t>
      </w:r>
      <w:r>
        <w:rPr>
          <w:lang w:eastAsia="ko-KR"/>
        </w:rPr>
        <w:t>좌측</w:t>
      </w:r>
      <w:r>
        <w:rPr>
          <w:lang w:eastAsia="ko-KR"/>
        </w:rPr>
        <w:t xml:space="preserve">: </w:t>
      </w:r>
      <w:r>
        <w:rPr>
          <w:lang w:eastAsia="ko-KR"/>
        </w:rPr>
        <w:t>서론</w:t>
      </w:r>
      <w:r>
        <w:rPr>
          <w:lang w:eastAsia="ko-KR"/>
        </w:rPr>
        <w:t xml:space="preserve"> / </w:t>
      </w:r>
      <w:r>
        <w:rPr>
          <w:lang w:eastAsia="ko-KR"/>
        </w:rPr>
        <w:t>중앙</w:t>
      </w:r>
      <w:r>
        <w:rPr>
          <w:lang w:eastAsia="ko-KR"/>
        </w:rPr>
        <w:t xml:space="preserve">: </w:t>
      </w:r>
      <w:r>
        <w:rPr>
          <w:lang w:eastAsia="ko-KR"/>
        </w:rPr>
        <w:t>방법</w:t>
      </w:r>
      <w:r>
        <w:rPr>
          <w:lang w:eastAsia="ko-KR"/>
        </w:rPr>
        <w:t xml:space="preserve"> / </w:t>
      </w:r>
      <w:r>
        <w:rPr>
          <w:lang w:eastAsia="ko-KR"/>
        </w:rPr>
        <w:t>우측</w:t>
      </w:r>
      <w:r>
        <w:rPr>
          <w:lang w:eastAsia="ko-KR"/>
        </w:rPr>
        <w:t xml:space="preserve">: </w:t>
      </w:r>
      <w:r>
        <w:rPr>
          <w:lang w:eastAsia="ko-KR"/>
        </w:rPr>
        <w:t>결과</w:t>
      </w:r>
      <w:r>
        <w:rPr>
          <w:lang w:eastAsia="ko-KR"/>
        </w:rPr>
        <w:t xml:space="preserve"> </w:t>
      </w:r>
      <w:r>
        <w:rPr>
          <w:lang w:eastAsia="ko-KR"/>
        </w:rPr>
        <w:t>및</w:t>
      </w:r>
      <w:r>
        <w:rPr>
          <w:lang w:eastAsia="ko-KR"/>
        </w:rPr>
        <w:t xml:space="preserve"> </w:t>
      </w:r>
      <w:r>
        <w:rPr>
          <w:lang w:eastAsia="ko-KR"/>
        </w:rPr>
        <w:t>결론</w:t>
      </w:r>
      <w:r>
        <w:rPr>
          <w:lang w:eastAsia="ko-KR"/>
        </w:rPr>
        <w:t xml:space="preserve"> / </w:t>
      </w:r>
      <w:r>
        <w:rPr>
          <w:lang w:eastAsia="ko-KR"/>
        </w:rPr>
        <w:t>하단</w:t>
      </w:r>
      <w:r>
        <w:rPr>
          <w:lang w:eastAsia="ko-KR"/>
        </w:rPr>
        <w:t xml:space="preserve">: </w:t>
      </w:r>
      <w:r>
        <w:rPr>
          <w:lang w:eastAsia="ko-KR"/>
        </w:rPr>
        <w:t>참고문헌</w:t>
      </w:r>
      <w:r>
        <w:rPr>
          <w:lang w:eastAsia="ko-KR"/>
        </w:rPr>
        <w:t xml:space="preserve"> </w:t>
      </w:r>
      <w:r>
        <w:rPr>
          <w:lang w:eastAsia="ko-KR"/>
        </w:rPr>
        <w:t>및</w:t>
      </w:r>
      <w:r>
        <w:rPr>
          <w:lang w:eastAsia="ko-KR"/>
        </w:rPr>
        <w:t xml:space="preserve"> </w:t>
      </w:r>
      <w:r>
        <w:rPr>
          <w:lang w:eastAsia="ko-KR"/>
        </w:rPr>
        <w:t>로고</w:t>
      </w:r>
    </w:p>
    <w:p w14:paraId="6EAC5341" w14:textId="7D3E53B0" w:rsidR="00F23BA4" w:rsidRDefault="00000000">
      <w:pPr>
        <w:pStyle w:val="21"/>
      </w:pPr>
      <w:r>
        <w:rPr>
          <w:lang w:eastAsia="ko-KR"/>
        </w:rPr>
        <w:t xml:space="preserve"> </w:t>
      </w:r>
      <w:r>
        <w:t>폰트</w:t>
      </w:r>
      <w:r>
        <w:t xml:space="preserve"> </w:t>
      </w:r>
      <w:r>
        <w:t>크기</w:t>
      </w:r>
      <w:r>
        <w:t xml:space="preserve"> (Font Size Guidelines)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F23BA4" w14:paraId="196C525A" w14:textId="77777777">
        <w:tc>
          <w:tcPr>
            <w:tcW w:w="4320" w:type="dxa"/>
          </w:tcPr>
          <w:p w14:paraId="6402CA84" w14:textId="77777777" w:rsidR="00F23BA4" w:rsidRDefault="00000000">
            <w:r>
              <w:t>구성요소</w:t>
            </w:r>
          </w:p>
        </w:tc>
        <w:tc>
          <w:tcPr>
            <w:tcW w:w="4320" w:type="dxa"/>
          </w:tcPr>
          <w:p w14:paraId="5A2004FD" w14:textId="77777777" w:rsidR="00F23BA4" w:rsidRDefault="00000000">
            <w:r>
              <w:t>권장</w:t>
            </w:r>
            <w:r>
              <w:t xml:space="preserve"> </w:t>
            </w:r>
            <w:r>
              <w:t>폰트</w:t>
            </w:r>
            <w:r>
              <w:t xml:space="preserve"> </w:t>
            </w:r>
            <w:r>
              <w:t>크기</w:t>
            </w:r>
          </w:p>
        </w:tc>
      </w:tr>
      <w:tr w:rsidR="00F23BA4" w14:paraId="66EB8A55" w14:textId="77777777">
        <w:tc>
          <w:tcPr>
            <w:tcW w:w="4320" w:type="dxa"/>
          </w:tcPr>
          <w:p w14:paraId="6BA00482" w14:textId="77777777" w:rsidR="00F23BA4" w:rsidRDefault="00000000">
            <w:r>
              <w:t>제목</w:t>
            </w:r>
            <w:r>
              <w:t xml:space="preserve"> (Title)</w:t>
            </w:r>
          </w:p>
        </w:tc>
        <w:tc>
          <w:tcPr>
            <w:tcW w:w="4320" w:type="dxa"/>
          </w:tcPr>
          <w:p w14:paraId="74D9E9CE" w14:textId="77777777" w:rsidR="00F23BA4" w:rsidRDefault="00000000">
            <w:r>
              <w:t>≥ 70 pt</w:t>
            </w:r>
          </w:p>
        </w:tc>
      </w:tr>
      <w:tr w:rsidR="00F23BA4" w14:paraId="277D5ADF" w14:textId="77777777">
        <w:tc>
          <w:tcPr>
            <w:tcW w:w="4320" w:type="dxa"/>
          </w:tcPr>
          <w:p w14:paraId="7526BA83" w14:textId="77777777" w:rsidR="00F23BA4" w:rsidRDefault="00000000">
            <w:r>
              <w:t>본문</w:t>
            </w:r>
            <w:r>
              <w:t xml:space="preserve"> (Main Text)</w:t>
            </w:r>
          </w:p>
        </w:tc>
        <w:tc>
          <w:tcPr>
            <w:tcW w:w="4320" w:type="dxa"/>
          </w:tcPr>
          <w:p w14:paraId="69CE3969" w14:textId="77777777" w:rsidR="00F23BA4" w:rsidRDefault="00000000">
            <w:r>
              <w:t>≥ 28 pt</w:t>
            </w:r>
          </w:p>
        </w:tc>
      </w:tr>
      <w:tr w:rsidR="00F23BA4" w14:paraId="571AFD82" w14:textId="77777777">
        <w:tc>
          <w:tcPr>
            <w:tcW w:w="4320" w:type="dxa"/>
          </w:tcPr>
          <w:p w14:paraId="0F13DBCE" w14:textId="77777777" w:rsidR="00F23BA4" w:rsidRDefault="00000000">
            <w:r>
              <w:t>캡션</w:t>
            </w:r>
            <w:r>
              <w:t xml:space="preserve"> (Captions)</w:t>
            </w:r>
          </w:p>
        </w:tc>
        <w:tc>
          <w:tcPr>
            <w:tcW w:w="4320" w:type="dxa"/>
          </w:tcPr>
          <w:p w14:paraId="07E4298F" w14:textId="77777777" w:rsidR="00F23BA4" w:rsidRDefault="00000000">
            <w:r>
              <w:t>≥ 20 pt</w:t>
            </w:r>
          </w:p>
        </w:tc>
      </w:tr>
    </w:tbl>
    <w:p w14:paraId="417C44A9" w14:textId="5B1D77EE" w:rsidR="00F23BA4" w:rsidRDefault="00000000" w:rsidP="0096213E">
      <w:pPr>
        <w:pStyle w:val="21"/>
        <w:ind w:firstLineChars="100" w:firstLine="261"/>
      </w:pPr>
      <w:r>
        <w:lastRenderedPageBreak/>
        <w:t xml:space="preserve"> </w:t>
      </w:r>
      <w:r>
        <w:t>작성</w:t>
      </w:r>
      <w:r>
        <w:t xml:space="preserve"> </w:t>
      </w:r>
      <w:r>
        <w:t>순서</w:t>
      </w:r>
      <w:r>
        <w:t xml:space="preserve"> </w:t>
      </w:r>
      <w:r>
        <w:t>가이드</w:t>
      </w:r>
      <w:r>
        <w:t xml:space="preserve"> (Content Writing Flow)</w:t>
      </w:r>
    </w:p>
    <w:p w14:paraId="5762D877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>1. Title &amp; Abstract – 3–4</w:t>
      </w:r>
      <w:r>
        <w:rPr>
          <w:lang w:eastAsia="ko-KR"/>
        </w:rPr>
        <w:t>문장</w:t>
      </w:r>
      <w:r>
        <w:rPr>
          <w:lang w:eastAsia="ko-KR"/>
        </w:rPr>
        <w:t xml:space="preserve"> </w:t>
      </w:r>
      <w:r>
        <w:rPr>
          <w:lang w:eastAsia="ko-KR"/>
        </w:rPr>
        <w:t>요약</w:t>
      </w:r>
      <w:r>
        <w:rPr>
          <w:lang w:eastAsia="ko-KR"/>
        </w:rPr>
        <w:t xml:space="preserve"> (</w:t>
      </w:r>
      <w:r>
        <w:rPr>
          <w:lang w:eastAsia="ko-KR"/>
        </w:rPr>
        <w:t>연구</w:t>
      </w:r>
      <w:r>
        <w:rPr>
          <w:lang w:eastAsia="ko-KR"/>
        </w:rPr>
        <w:t xml:space="preserve"> </w:t>
      </w:r>
      <w:r>
        <w:rPr>
          <w:lang w:eastAsia="ko-KR"/>
        </w:rPr>
        <w:t>배경</w:t>
      </w:r>
      <w:r>
        <w:rPr>
          <w:lang w:eastAsia="ko-KR"/>
        </w:rPr>
        <w:t xml:space="preserve"> + </w:t>
      </w:r>
      <w:r>
        <w:rPr>
          <w:lang w:eastAsia="ko-KR"/>
        </w:rPr>
        <w:t>목표</w:t>
      </w:r>
      <w:r>
        <w:rPr>
          <w:lang w:eastAsia="ko-KR"/>
        </w:rPr>
        <w:t xml:space="preserve"> + </w:t>
      </w:r>
      <w:r>
        <w:rPr>
          <w:lang w:eastAsia="ko-KR"/>
        </w:rPr>
        <w:t>성과</w:t>
      </w:r>
      <w:r>
        <w:rPr>
          <w:lang w:eastAsia="ko-KR"/>
        </w:rPr>
        <w:t>)</w:t>
      </w:r>
    </w:p>
    <w:p w14:paraId="06173B9B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2. Introduction – </w:t>
      </w:r>
      <w:r>
        <w:rPr>
          <w:lang w:eastAsia="ko-KR"/>
        </w:rPr>
        <w:t>문제</w:t>
      </w:r>
      <w:r>
        <w:rPr>
          <w:lang w:eastAsia="ko-KR"/>
        </w:rPr>
        <w:t xml:space="preserve"> </w:t>
      </w:r>
      <w:r>
        <w:rPr>
          <w:lang w:eastAsia="ko-KR"/>
        </w:rPr>
        <w:t>정의</w:t>
      </w:r>
      <w:r>
        <w:rPr>
          <w:lang w:eastAsia="ko-KR"/>
        </w:rPr>
        <w:t xml:space="preserve">, </w:t>
      </w:r>
      <w:r>
        <w:rPr>
          <w:lang w:eastAsia="ko-KR"/>
        </w:rPr>
        <w:t>목표</w:t>
      </w:r>
      <w:r>
        <w:rPr>
          <w:lang w:eastAsia="ko-KR"/>
        </w:rPr>
        <w:t xml:space="preserve">, </w:t>
      </w:r>
      <w:r>
        <w:rPr>
          <w:lang w:eastAsia="ko-KR"/>
        </w:rPr>
        <w:t>의의</w:t>
      </w:r>
      <w:r>
        <w:rPr>
          <w:lang w:eastAsia="ko-KR"/>
        </w:rPr>
        <w:t xml:space="preserve"> (10</w:t>
      </w:r>
      <w:r>
        <w:rPr>
          <w:lang w:eastAsia="ko-KR"/>
        </w:rPr>
        <w:t>문장</w:t>
      </w:r>
      <w:r>
        <w:rPr>
          <w:lang w:eastAsia="ko-KR"/>
        </w:rPr>
        <w:t xml:space="preserve"> </w:t>
      </w:r>
      <w:r>
        <w:rPr>
          <w:lang w:eastAsia="ko-KR"/>
        </w:rPr>
        <w:t>이상</w:t>
      </w:r>
      <w:r>
        <w:rPr>
          <w:lang w:eastAsia="ko-KR"/>
        </w:rPr>
        <w:t>)</w:t>
      </w:r>
    </w:p>
    <w:p w14:paraId="44564BC7" w14:textId="3E01E0FA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3. Methodology – </w:t>
      </w:r>
      <w:r>
        <w:rPr>
          <w:lang w:eastAsia="ko-KR"/>
        </w:rPr>
        <w:t>실험</w:t>
      </w:r>
      <w:r>
        <w:rPr>
          <w:lang w:eastAsia="ko-KR"/>
        </w:rPr>
        <w:t xml:space="preserve"> </w:t>
      </w:r>
      <w:r>
        <w:rPr>
          <w:lang w:eastAsia="ko-KR"/>
        </w:rPr>
        <w:t>및</w:t>
      </w:r>
      <w:r>
        <w:rPr>
          <w:lang w:eastAsia="ko-KR"/>
        </w:rPr>
        <w:t xml:space="preserve"> </w:t>
      </w:r>
      <w:r>
        <w:rPr>
          <w:lang w:eastAsia="ko-KR"/>
        </w:rPr>
        <w:t>계산</w:t>
      </w:r>
      <w:r>
        <w:rPr>
          <w:lang w:eastAsia="ko-KR"/>
        </w:rPr>
        <w:t xml:space="preserve"> </w:t>
      </w:r>
      <w:r>
        <w:rPr>
          <w:lang w:eastAsia="ko-KR"/>
        </w:rPr>
        <w:t>순서</w:t>
      </w:r>
      <w:r>
        <w:rPr>
          <w:lang w:eastAsia="ko-KR"/>
        </w:rPr>
        <w:t xml:space="preserve">, </w:t>
      </w:r>
      <w:r w:rsidR="0096213E">
        <w:rPr>
          <w:rFonts w:eastAsia="맑은 고딕" w:hint="eastAsia"/>
          <w:lang w:eastAsia="ko-KR"/>
        </w:rPr>
        <w:t xml:space="preserve"> </w:t>
      </w:r>
      <w:r w:rsidR="0096213E">
        <w:rPr>
          <w:rFonts w:eastAsia="맑은 고딕" w:hint="eastAsia"/>
          <w:lang w:eastAsia="ko-KR"/>
        </w:rPr>
        <w:t>연구방법의</w:t>
      </w:r>
      <w:r w:rsidR="0096213E">
        <w:rPr>
          <w:rFonts w:eastAsia="맑은 고딕" w:hint="eastAsia"/>
          <w:lang w:eastAsia="ko-KR"/>
        </w:rPr>
        <w:t xml:space="preserve"> </w:t>
      </w:r>
      <w:r>
        <w:rPr>
          <w:lang w:eastAsia="ko-KR"/>
        </w:rPr>
        <w:t>실험</w:t>
      </w:r>
      <w:r>
        <w:rPr>
          <w:lang w:eastAsia="ko-KR"/>
        </w:rPr>
        <w:t xml:space="preserve"> </w:t>
      </w:r>
      <w:r>
        <w:rPr>
          <w:lang w:eastAsia="ko-KR"/>
        </w:rPr>
        <w:t>연계</w:t>
      </w:r>
      <w:r>
        <w:rPr>
          <w:lang w:eastAsia="ko-KR"/>
        </w:rPr>
        <w:t xml:space="preserve"> </w:t>
      </w:r>
      <w:r>
        <w:rPr>
          <w:lang w:eastAsia="ko-KR"/>
        </w:rPr>
        <w:t>도식</w:t>
      </w:r>
    </w:p>
    <w:p w14:paraId="3DA5DA0C" w14:textId="146B5CFD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4. Results &amp; Discussion – </w:t>
      </w:r>
      <w:r w:rsidR="0096213E">
        <w:rPr>
          <w:rFonts w:ascii="맑은 고딕" w:eastAsia="맑은 고딕" w:hAnsi="맑은 고딕" w:cs="맑은 고딕" w:hint="eastAsia"/>
          <w:lang w:eastAsia="ko-KR"/>
        </w:rPr>
        <w:t xml:space="preserve">실험 결과 정리. </w:t>
      </w:r>
      <w:r>
        <w:rPr>
          <w:lang w:eastAsia="ko-KR"/>
        </w:rPr>
        <w:t>그래프</w:t>
      </w:r>
      <w:r w:rsidR="0096213E">
        <w:rPr>
          <w:rFonts w:eastAsia="맑은 고딕" w:hint="eastAsia"/>
          <w:lang w:eastAsia="ko-KR"/>
        </w:rPr>
        <w:t xml:space="preserve"> </w:t>
      </w:r>
      <w:r>
        <w:rPr>
          <w:lang w:eastAsia="ko-KR"/>
        </w:rPr>
        <w:t xml:space="preserve"> 2–3</w:t>
      </w:r>
      <w:r>
        <w:rPr>
          <w:lang w:eastAsia="ko-KR"/>
        </w:rPr>
        <w:t>개</w:t>
      </w:r>
      <w:r>
        <w:rPr>
          <w:lang w:eastAsia="ko-KR"/>
        </w:rPr>
        <w:t xml:space="preserve">, </w:t>
      </w:r>
      <w:r>
        <w:rPr>
          <w:lang w:eastAsia="ko-KR"/>
        </w:rPr>
        <w:t>핵심</w:t>
      </w:r>
      <w:r>
        <w:rPr>
          <w:lang w:eastAsia="ko-KR"/>
        </w:rPr>
        <w:t xml:space="preserve"> </w:t>
      </w:r>
      <w:r>
        <w:rPr>
          <w:lang w:eastAsia="ko-KR"/>
        </w:rPr>
        <w:t>분석</w:t>
      </w:r>
      <w:r>
        <w:rPr>
          <w:lang w:eastAsia="ko-KR"/>
        </w:rPr>
        <w:t xml:space="preserve"> </w:t>
      </w:r>
      <w:r>
        <w:rPr>
          <w:lang w:eastAsia="ko-KR"/>
        </w:rPr>
        <w:t>중심</w:t>
      </w:r>
    </w:p>
    <w:p w14:paraId="1EAAE683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5. Conclusion – </w:t>
      </w:r>
      <w:r>
        <w:rPr>
          <w:lang w:eastAsia="ko-KR"/>
        </w:rPr>
        <w:t>핵심</w:t>
      </w:r>
      <w:r>
        <w:rPr>
          <w:lang w:eastAsia="ko-KR"/>
        </w:rPr>
        <w:t xml:space="preserve"> </w:t>
      </w:r>
      <w:r>
        <w:rPr>
          <w:lang w:eastAsia="ko-KR"/>
        </w:rPr>
        <w:t>성과</w:t>
      </w:r>
      <w:r>
        <w:rPr>
          <w:lang w:eastAsia="ko-KR"/>
        </w:rPr>
        <w:t xml:space="preserve">, </w:t>
      </w:r>
      <w:r>
        <w:rPr>
          <w:lang w:eastAsia="ko-KR"/>
        </w:rPr>
        <w:t>한계</w:t>
      </w:r>
      <w:r>
        <w:rPr>
          <w:lang w:eastAsia="ko-KR"/>
        </w:rPr>
        <w:t xml:space="preserve">, </w:t>
      </w:r>
      <w:r>
        <w:rPr>
          <w:lang w:eastAsia="ko-KR"/>
        </w:rPr>
        <w:t>향후</w:t>
      </w:r>
      <w:r>
        <w:rPr>
          <w:lang w:eastAsia="ko-KR"/>
        </w:rPr>
        <w:t xml:space="preserve"> </w:t>
      </w:r>
      <w:r>
        <w:rPr>
          <w:lang w:eastAsia="ko-KR"/>
        </w:rPr>
        <w:t>계획</w:t>
      </w:r>
    </w:p>
    <w:p w14:paraId="1D59F580" w14:textId="62DC44B0" w:rsidR="00F23BA4" w:rsidRDefault="00000000">
      <w:pPr>
        <w:pStyle w:val="a0"/>
      </w:pPr>
      <w:r>
        <w:t xml:space="preserve">6. References &amp; Acknowledgments – ACS </w:t>
      </w:r>
      <w:r>
        <w:t>형식</w:t>
      </w:r>
      <w:r>
        <w:t>, 3–5</w:t>
      </w:r>
      <w:r>
        <w:t>개</w:t>
      </w:r>
    </w:p>
    <w:p w14:paraId="1F2BF509" w14:textId="5332873D" w:rsidR="00F23BA4" w:rsidRDefault="00000000">
      <w:pPr>
        <w:pStyle w:val="21"/>
      </w:pPr>
      <w:r>
        <w:t xml:space="preserve"> </w:t>
      </w:r>
      <w:r>
        <w:t>제출</w:t>
      </w:r>
      <w:r>
        <w:t xml:space="preserve"> </w:t>
      </w:r>
      <w:r>
        <w:t>전</w:t>
      </w:r>
      <w:r>
        <w:t xml:space="preserve"> </w:t>
      </w:r>
      <w:r>
        <w:t>체크리스트</w:t>
      </w:r>
      <w:r>
        <w:t xml:space="preserve"> (Before You Submit)</w:t>
      </w:r>
    </w:p>
    <w:p w14:paraId="74642352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☑ </w:t>
      </w:r>
      <w:r>
        <w:rPr>
          <w:lang w:eastAsia="ko-KR"/>
        </w:rPr>
        <w:t>제목</w:t>
      </w:r>
      <w:r>
        <w:rPr>
          <w:lang w:eastAsia="ko-KR"/>
        </w:rPr>
        <w:t xml:space="preserve">, </w:t>
      </w:r>
      <w:r>
        <w:rPr>
          <w:lang w:eastAsia="ko-KR"/>
        </w:rPr>
        <w:t>이름</w:t>
      </w:r>
      <w:r>
        <w:rPr>
          <w:lang w:eastAsia="ko-KR"/>
        </w:rPr>
        <w:t xml:space="preserve">, </w:t>
      </w:r>
      <w:r>
        <w:rPr>
          <w:lang w:eastAsia="ko-KR"/>
        </w:rPr>
        <w:t>소속</w:t>
      </w:r>
      <w:r>
        <w:rPr>
          <w:lang w:eastAsia="ko-KR"/>
        </w:rPr>
        <w:t xml:space="preserve"> </w:t>
      </w:r>
      <w:r>
        <w:rPr>
          <w:lang w:eastAsia="ko-KR"/>
        </w:rPr>
        <w:t>오탈자</w:t>
      </w:r>
      <w:r>
        <w:rPr>
          <w:lang w:eastAsia="ko-KR"/>
        </w:rPr>
        <w:t xml:space="preserve"> </w:t>
      </w:r>
      <w:r>
        <w:rPr>
          <w:lang w:eastAsia="ko-KR"/>
        </w:rPr>
        <w:t>확인</w:t>
      </w:r>
    </w:p>
    <w:p w14:paraId="40AC04D0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☑ </w:t>
      </w:r>
      <w:r>
        <w:rPr>
          <w:lang w:eastAsia="ko-KR"/>
        </w:rPr>
        <w:t>그래프</w:t>
      </w:r>
      <w:r>
        <w:rPr>
          <w:lang w:eastAsia="ko-KR"/>
        </w:rPr>
        <w:t xml:space="preserve"> </w:t>
      </w:r>
      <w:r>
        <w:rPr>
          <w:lang w:eastAsia="ko-KR"/>
        </w:rPr>
        <w:t>단위</w:t>
      </w:r>
      <w:r>
        <w:rPr>
          <w:lang w:eastAsia="ko-KR"/>
        </w:rPr>
        <w:t xml:space="preserve"> </w:t>
      </w:r>
      <w:r>
        <w:rPr>
          <w:lang w:eastAsia="ko-KR"/>
        </w:rPr>
        <w:t>및</w:t>
      </w:r>
      <w:r>
        <w:rPr>
          <w:lang w:eastAsia="ko-KR"/>
        </w:rPr>
        <w:t xml:space="preserve"> </w:t>
      </w:r>
      <w:r>
        <w:rPr>
          <w:lang w:eastAsia="ko-KR"/>
        </w:rPr>
        <w:t>축</w:t>
      </w:r>
      <w:r>
        <w:rPr>
          <w:lang w:eastAsia="ko-KR"/>
        </w:rPr>
        <w:t xml:space="preserve"> </w:t>
      </w:r>
      <w:r>
        <w:rPr>
          <w:lang w:eastAsia="ko-KR"/>
        </w:rPr>
        <w:t>제목</w:t>
      </w:r>
      <w:r>
        <w:rPr>
          <w:lang w:eastAsia="ko-KR"/>
        </w:rPr>
        <w:t xml:space="preserve"> </w:t>
      </w:r>
      <w:r>
        <w:rPr>
          <w:lang w:eastAsia="ko-KR"/>
        </w:rPr>
        <w:t>표기</w:t>
      </w:r>
    </w:p>
    <w:p w14:paraId="22417B80" w14:textId="77777777" w:rsidR="00F23BA4" w:rsidRDefault="00000000">
      <w:pPr>
        <w:pStyle w:val="a0"/>
      </w:pPr>
      <w:r>
        <w:t xml:space="preserve">☑ </w:t>
      </w:r>
      <w:r>
        <w:t>이미지</w:t>
      </w:r>
      <w:r>
        <w:t xml:space="preserve"> </w:t>
      </w:r>
      <w:r>
        <w:t>해상도</w:t>
      </w:r>
      <w:r>
        <w:t xml:space="preserve"> ≥ 300 dpi</w:t>
      </w:r>
    </w:p>
    <w:p w14:paraId="452BB278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☑ </w:t>
      </w:r>
      <w:r>
        <w:rPr>
          <w:lang w:eastAsia="ko-KR"/>
        </w:rPr>
        <w:t>색상</w:t>
      </w:r>
      <w:r>
        <w:rPr>
          <w:lang w:eastAsia="ko-KR"/>
        </w:rPr>
        <w:t xml:space="preserve"> </w:t>
      </w:r>
      <w:r>
        <w:rPr>
          <w:lang w:eastAsia="ko-KR"/>
        </w:rPr>
        <w:t>대비</w:t>
      </w:r>
      <w:r>
        <w:rPr>
          <w:lang w:eastAsia="ko-KR"/>
        </w:rPr>
        <w:t>(</w:t>
      </w:r>
      <w:r>
        <w:rPr>
          <w:lang w:eastAsia="ko-KR"/>
        </w:rPr>
        <w:t>배경</w:t>
      </w:r>
      <w:r>
        <w:rPr>
          <w:lang w:eastAsia="ko-KR"/>
        </w:rPr>
        <w:t xml:space="preserve"> vs </w:t>
      </w:r>
      <w:r>
        <w:rPr>
          <w:lang w:eastAsia="ko-KR"/>
        </w:rPr>
        <w:t>글자</w:t>
      </w:r>
      <w:r>
        <w:rPr>
          <w:lang w:eastAsia="ko-KR"/>
        </w:rPr>
        <w:t xml:space="preserve">) </w:t>
      </w:r>
      <w:r>
        <w:rPr>
          <w:lang w:eastAsia="ko-KR"/>
        </w:rPr>
        <w:t>가독성</w:t>
      </w:r>
      <w:r>
        <w:rPr>
          <w:lang w:eastAsia="ko-KR"/>
        </w:rPr>
        <w:t xml:space="preserve"> </w:t>
      </w:r>
      <w:r>
        <w:rPr>
          <w:lang w:eastAsia="ko-KR"/>
        </w:rPr>
        <w:t>확인</w:t>
      </w:r>
    </w:p>
    <w:p w14:paraId="386A7EAF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☑ PDF </w:t>
      </w:r>
      <w:r>
        <w:rPr>
          <w:lang w:eastAsia="ko-KR"/>
        </w:rPr>
        <w:t>변환</w:t>
      </w:r>
      <w:r>
        <w:rPr>
          <w:lang w:eastAsia="ko-KR"/>
        </w:rPr>
        <w:t xml:space="preserve"> </w:t>
      </w:r>
      <w:r>
        <w:rPr>
          <w:lang w:eastAsia="ko-KR"/>
        </w:rPr>
        <w:t>시</w:t>
      </w:r>
      <w:r>
        <w:rPr>
          <w:lang w:eastAsia="ko-KR"/>
        </w:rPr>
        <w:t xml:space="preserve"> </w:t>
      </w:r>
      <w:r>
        <w:rPr>
          <w:lang w:eastAsia="ko-KR"/>
        </w:rPr>
        <w:t>폰트</w:t>
      </w:r>
      <w:r>
        <w:rPr>
          <w:lang w:eastAsia="ko-KR"/>
        </w:rPr>
        <w:t xml:space="preserve"> </w:t>
      </w:r>
      <w:r>
        <w:rPr>
          <w:lang w:eastAsia="ko-KR"/>
        </w:rPr>
        <w:t>깨짐</w:t>
      </w:r>
      <w:r>
        <w:rPr>
          <w:lang w:eastAsia="ko-KR"/>
        </w:rPr>
        <w:t xml:space="preserve"> </w:t>
      </w:r>
      <w:r>
        <w:rPr>
          <w:lang w:eastAsia="ko-KR"/>
        </w:rPr>
        <w:t>여부</w:t>
      </w:r>
      <w:r>
        <w:rPr>
          <w:lang w:eastAsia="ko-KR"/>
        </w:rPr>
        <w:t xml:space="preserve"> </w:t>
      </w:r>
      <w:r>
        <w:rPr>
          <w:lang w:eastAsia="ko-KR"/>
        </w:rPr>
        <w:t>확인</w:t>
      </w:r>
    </w:p>
    <w:p w14:paraId="688AD84A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 xml:space="preserve">☑ </w:t>
      </w:r>
      <w:r>
        <w:rPr>
          <w:lang w:eastAsia="ko-KR"/>
        </w:rPr>
        <w:t>로고</w:t>
      </w:r>
      <w:r>
        <w:rPr>
          <w:lang w:eastAsia="ko-KR"/>
        </w:rPr>
        <w:t xml:space="preserve"> </w:t>
      </w:r>
      <w:r>
        <w:rPr>
          <w:lang w:eastAsia="ko-KR"/>
        </w:rPr>
        <w:t>위치</w:t>
      </w:r>
      <w:r>
        <w:rPr>
          <w:lang w:eastAsia="ko-KR"/>
        </w:rPr>
        <w:t xml:space="preserve">: </w:t>
      </w:r>
      <w:r>
        <w:rPr>
          <w:lang w:eastAsia="ko-KR"/>
        </w:rPr>
        <w:t>좌측</w:t>
      </w:r>
      <w:r>
        <w:rPr>
          <w:lang w:eastAsia="ko-KR"/>
        </w:rPr>
        <w:t xml:space="preserve"> </w:t>
      </w:r>
      <w:r>
        <w:rPr>
          <w:lang w:eastAsia="ko-KR"/>
        </w:rPr>
        <w:t>하단</w:t>
      </w:r>
      <w:r>
        <w:rPr>
          <w:lang w:eastAsia="ko-KR"/>
        </w:rPr>
        <w:t>(</w:t>
      </w:r>
      <w:r>
        <w:rPr>
          <w:lang w:eastAsia="ko-KR"/>
        </w:rPr>
        <w:t>학교</w:t>
      </w:r>
      <w:r>
        <w:rPr>
          <w:lang w:eastAsia="ko-KR"/>
        </w:rPr>
        <w:t xml:space="preserve">), </w:t>
      </w:r>
      <w:r>
        <w:rPr>
          <w:lang w:eastAsia="ko-KR"/>
        </w:rPr>
        <w:t>우측</w:t>
      </w:r>
      <w:r>
        <w:rPr>
          <w:lang w:eastAsia="ko-KR"/>
        </w:rPr>
        <w:t xml:space="preserve"> </w:t>
      </w:r>
      <w:r>
        <w:rPr>
          <w:lang w:eastAsia="ko-KR"/>
        </w:rPr>
        <w:t>하단</w:t>
      </w:r>
      <w:r>
        <w:rPr>
          <w:lang w:eastAsia="ko-KR"/>
        </w:rPr>
        <w:t>(</w:t>
      </w:r>
      <w:r>
        <w:rPr>
          <w:lang w:eastAsia="ko-KR"/>
        </w:rPr>
        <w:t>프로그램</w:t>
      </w:r>
      <w:r>
        <w:rPr>
          <w:lang w:eastAsia="ko-KR"/>
        </w:rPr>
        <w:t>)</w:t>
      </w:r>
    </w:p>
    <w:p w14:paraId="31986B1F" w14:textId="77777777" w:rsidR="00F23BA4" w:rsidRDefault="00000000">
      <w:pPr>
        <w:pStyle w:val="a0"/>
      </w:pPr>
      <w:r>
        <w:t xml:space="preserve">☑ </w:t>
      </w:r>
      <w:r>
        <w:t>지도교수님</w:t>
      </w:r>
      <w:r>
        <w:t xml:space="preserve"> </w:t>
      </w:r>
      <w:r>
        <w:t>확인</w:t>
      </w:r>
      <w:r>
        <w:t xml:space="preserve"> </w:t>
      </w:r>
      <w:r>
        <w:t>후</w:t>
      </w:r>
      <w:r>
        <w:t xml:space="preserve"> </w:t>
      </w:r>
      <w:r>
        <w:t>제출</w:t>
      </w:r>
    </w:p>
    <w:p w14:paraId="3F524EBE" w14:textId="374402E8" w:rsidR="00F23BA4" w:rsidRDefault="00000000">
      <w:pPr>
        <w:pStyle w:val="21"/>
      </w:pPr>
      <w:r>
        <w:t xml:space="preserve"> </w:t>
      </w:r>
      <w:r>
        <w:t>발표</w:t>
      </w:r>
      <w:r>
        <w:t xml:space="preserve"> </w:t>
      </w:r>
      <w:r>
        <w:t>팁</w:t>
      </w:r>
      <w:r>
        <w:t xml:space="preserve"> (Presentation Tips)</w:t>
      </w:r>
    </w:p>
    <w:p w14:paraId="53A397A1" w14:textId="77777777" w:rsidR="00F23BA4" w:rsidRDefault="00000000">
      <w:pPr>
        <w:pStyle w:val="a0"/>
      </w:pPr>
      <w:r>
        <w:t>발표</w:t>
      </w:r>
      <w:r>
        <w:t xml:space="preserve"> </w:t>
      </w:r>
      <w:r>
        <w:t>시간</w:t>
      </w:r>
      <w:r>
        <w:t>: 3</w:t>
      </w:r>
      <w:r>
        <w:t>분</w:t>
      </w:r>
      <w:r>
        <w:t xml:space="preserve"> </w:t>
      </w:r>
      <w:r>
        <w:t>발표</w:t>
      </w:r>
      <w:r>
        <w:t xml:space="preserve"> + 2</w:t>
      </w:r>
      <w:r>
        <w:t>분</w:t>
      </w:r>
      <w:r>
        <w:t xml:space="preserve"> Q&amp;A</w:t>
      </w:r>
    </w:p>
    <w:p w14:paraId="45FCD5B4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>연구</w:t>
      </w:r>
      <w:r>
        <w:rPr>
          <w:lang w:eastAsia="ko-KR"/>
        </w:rPr>
        <w:t xml:space="preserve"> </w:t>
      </w:r>
      <w:r>
        <w:rPr>
          <w:lang w:eastAsia="ko-KR"/>
        </w:rPr>
        <w:t>목적을</w:t>
      </w:r>
      <w:r>
        <w:rPr>
          <w:lang w:eastAsia="ko-KR"/>
        </w:rPr>
        <w:t xml:space="preserve"> </w:t>
      </w:r>
      <w:r>
        <w:rPr>
          <w:lang w:eastAsia="ko-KR"/>
        </w:rPr>
        <w:t>간단히</w:t>
      </w:r>
      <w:r>
        <w:rPr>
          <w:lang w:eastAsia="ko-KR"/>
        </w:rPr>
        <w:t xml:space="preserve"> </w:t>
      </w:r>
      <w:r>
        <w:rPr>
          <w:lang w:eastAsia="ko-KR"/>
        </w:rPr>
        <w:t>설명</w:t>
      </w:r>
      <w:r>
        <w:rPr>
          <w:lang w:eastAsia="ko-KR"/>
        </w:rPr>
        <w:t xml:space="preserve"> (</w:t>
      </w:r>
      <w:r>
        <w:rPr>
          <w:lang w:eastAsia="ko-KR"/>
        </w:rPr>
        <w:t>예</w:t>
      </w:r>
      <w:r>
        <w:rPr>
          <w:lang w:eastAsia="ko-KR"/>
        </w:rPr>
        <w:t xml:space="preserve">: 'AI-DFT </w:t>
      </w:r>
      <w:r>
        <w:rPr>
          <w:lang w:eastAsia="ko-KR"/>
        </w:rPr>
        <w:t>기반</w:t>
      </w:r>
      <w:r>
        <w:rPr>
          <w:lang w:eastAsia="ko-KR"/>
        </w:rPr>
        <w:t xml:space="preserve"> </w:t>
      </w:r>
      <w:r>
        <w:rPr>
          <w:lang w:eastAsia="ko-KR"/>
        </w:rPr>
        <w:t>촉매</w:t>
      </w:r>
      <w:r>
        <w:rPr>
          <w:lang w:eastAsia="ko-KR"/>
        </w:rPr>
        <w:t xml:space="preserve"> </w:t>
      </w:r>
      <w:r>
        <w:rPr>
          <w:lang w:eastAsia="ko-KR"/>
        </w:rPr>
        <w:t>설계</w:t>
      </w:r>
      <w:r>
        <w:rPr>
          <w:lang w:eastAsia="ko-KR"/>
        </w:rPr>
        <w:t xml:space="preserve"> </w:t>
      </w:r>
      <w:r>
        <w:rPr>
          <w:lang w:eastAsia="ko-KR"/>
        </w:rPr>
        <w:t>연구를</w:t>
      </w:r>
      <w:r>
        <w:rPr>
          <w:lang w:eastAsia="ko-KR"/>
        </w:rPr>
        <w:t xml:space="preserve"> </w:t>
      </w:r>
      <w:r>
        <w:rPr>
          <w:lang w:eastAsia="ko-KR"/>
        </w:rPr>
        <w:t>수행했습니다</w:t>
      </w:r>
      <w:r>
        <w:rPr>
          <w:lang w:eastAsia="ko-KR"/>
        </w:rPr>
        <w:t>.')</w:t>
      </w:r>
    </w:p>
    <w:p w14:paraId="0F9F288B" w14:textId="77777777" w:rsidR="00F23BA4" w:rsidRDefault="00000000">
      <w:pPr>
        <w:pStyle w:val="a0"/>
        <w:rPr>
          <w:lang w:eastAsia="ko-KR"/>
        </w:rPr>
      </w:pPr>
      <w:r>
        <w:rPr>
          <w:lang w:eastAsia="ko-KR"/>
        </w:rPr>
        <w:t>그래프</w:t>
      </w:r>
      <w:r>
        <w:rPr>
          <w:lang w:eastAsia="ko-KR"/>
        </w:rPr>
        <w:t xml:space="preserve"> </w:t>
      </w:r>
      <w:r>
        <w:rPr>
          <w:lang w:eastAsia="ko-KR"/>
        </w:rPr>
        <w:t>지시봉</w:t>
      </w:r>
      <w:r>
        <w:rPr>
          <w:lang w:eastAsia="ko-KR"/>
        </w:rPr>
        <w:t xml:space="preserve"> </w:t>
      </w:r>
      <w:r>
        <w:rPr>
          <w:lang w:eastAsia="ko-KR"/>
        </w:rPr>
        <w:t>사용</w:t>
      </w:r>
      <w:r>
        <w:rPr>
          <w:lang w:eastAsia="ko-KR"/>
        </w:rPr>
        <w:t xml:space="preserve">, </w:t>
      </w:r>
      <w:r>
        <w:rPr>
          <w:lang w:eastAsia="ko-KR"/>
        </w:rPr>
        <w:t>손짓</w:t>
      </w:r>
      <w:r>
        <w:rPr>
          <w:lang w:eastAsia="ko-KR"/>
        </w:rPr>
        <w:t xml:space="preserve"> </w:t>
      </w:r>
      <w:r>
        <w:rPr>
          <w:lang w:eastAsia="ko-KR"/>
        </w:rPr>
        <w:t>최소화</w:t>
      </w:r>
    </w:p>
    <w:p w14:paraId="67E32147" w14:textId="7335DB4B" w:rsidR="00F23BA4" w:rsidRDefault="00000000">
      <w:pPr>
        <w:pStyle w:val="a0"/>
        <w:rPr>
          <w:lang w:eastAsia="ko-KR"/>
        </w:rPr>
      </w:pPr>
      <w:r>
        <w:rPr>
          <w:lang w:eastAsia="ko-KR"/>
        </w:rPr>
        <w:t>질문</w:t>
      </w:r>
      <w:r>
        <w:rPr>
          <w:lang w:eastAsia="ko-KR"/>
        </w:rPr>
        <w:t xml:space="preserve"> </w:t>
      </w:r>
      <w:r>
        <w:rPr>
          <w:lang w:eastAsia="ko-KR"/>
        </w:rPr>
        <w:t>대비</w:t>
      </w:r>
      <w:r>
        <w:rPr>
          <w:lang w:eastAsia="ko-KR"/>
        </w:rPr>
        <w:t xml:space="preserve">: </w:t>
      </w:r>
      <w:r>
        <w:rPr>
          <w:lang w:eastAsia="ko-KR"/>
        </w:rPr>
        <w:t>실험</w:t>
      </w:r>
      <w:r>
        <w:rPr>
          <w:lang w:eastAsia="ko-KR"/>
        </w:rPr>
        <w:t xml:space="preserve"> </w:t>
      </w:r>
      <w:r>
        <w:rPr>
          <w:lang w:eastAsia="ko-KR"/>
        </w:rPr>
        <w:t>재현성</w:t>
      </w:r>
      <w:r>
        <w:rPr>
          <w:lang w:eastAsia="ko-KR"/>
        </w:rPr>
        <w:t xml:space="preserve">, </w:t>
      </w:r>
      <w:r>
        <w:rPr>
          <w:lang w:eastAsia="ko-KR"/>
        </w:rPr>
        <w:t>데이터</w:t>
      </w:r>
      <w:r>
        <w:rPr>
          <w:lang w:eastAsia="ko-KR"/>
        </w:rPr>
        <w:t xml:space="preserve"> </w:t>
      </w:r>
      <w:r>
        <w:rPr>
          <w:lang w:eastAsia="ko-KR"/>
        </w:rPr>
        <w:t>해석</w:t>
      </w:r>
      <w:r>
        <w:rPr>
          <w:lang w:eastAsia="ko-KR"/>
        </w:rPr>
        <w:t xml:space="preserve"> </w:t>
      </w:r>
      <w:r>
        <w:rPr>
          <w:lang w:eastAsia="ko-KR"/>
        </w:rPr>
        <w:t>근거</w:t>
      </w:r>
      <w:r>
        <w:rPr>
          <w:lang w:eastAsia="ko-KR"/>
        </w:rPr>
        <w:t xml:space="preserve">, </w:t>
      </w:r>
      <w:r>
        <w:rPr>
          <w:lang w:eastAsia="ko-KR"/>
        </w:rPr>
        <w:t>결과</w:t>
      </w:r>
      <w:r>
        <w:rPr>
          <w:lang w:eastAsia="ko-KR"/>
        </w:rPr>
        <w:t xml:space="preserve"> </w:t>
      </w:r>
      <w:r>
        <w:rPr>
          <w:lang w:eastAsia="ko-KR"/>
        </w:rPr>
        <w:t>신뢰도</w:t>
      </w:r>
    </w:p>
    <w:p w14:paraId="0F809742" w14:textId="4730587F" w:rsidR="00F23BA4" w:rsidRDefault="00F23BA4" w:rsidP="0096213E">
      <w:pPr>
        <w:pStyle w:val="a0"/>
        <w:numPr>
          <w:ilvl w:val="0"/>
          <w:numId w:val="0"/>
        </w:numPr>
        <w:ind w:left="360"/>
        <w:rPr>
          <w:lang w:eastAsia="ko-KR"/>
        </w:rPr>
      </w:pPr>
    </w:p>
    <w:sectPr w:rsidR="00F23BA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A56EB" w14:textId="77777777" w:rsidR="00BB3A9E" w:rsidRDefault="00BB3A9E" w:rsidP="00277E3E">
      <w:pPr>
        <w:spacing w:after="0" w:line="240" w:lineRule="auto"/>
      </w:pPr>
      <w:r>
        <w:separator/>
      </w:r>
    </w:p>
  </w:endnote>
  <w:endnote w:type="continuationSeparator" w:id="0">
    <w:p w14:paraId="232EA8C3" w14:textId="77777777" w:rsidR="00BB3A9E" w:rsidRDefault="00BB3A9E" w:rsidP="0027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454C" w14:textId="77777777" w:rsidR="00BB3A9E" w:rsidRDefault="00BB3A9E" w:rsidP="00277E3E">
      <w:pPr>
        <w:spacing w:after="0" w:line="240" w:lineRule="auto"/>
      </w:pPr>
      <w:r>
        <w:separator/>
      </w:r>
    </w:p>
  </w:footnote>
  <w:footnote w:type="continuationSeparator" w:id="0">
    <w:p w14:paraId="7347D8A8" w14:textId="77777777" w:rsidR="00BB3A9E" w:rsidRDefault="00BB3A9E" w:rsidP="00277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0717609">
    <w:abstractNumId w:val="8"/>
  </w:num>
  <w:num w:numId="2" w16cid:durableId="124931429">
    <w:abstractNumId w:val="6"/>
  </w:num>
  <w:num w:numId="3" w16cid:durableId="958606823">
    <w:abstractNumId w:val="5"/>
  </w:num>
  <w:num w:numId="4" w16cid:durableId="418644875">
    <w:abstractNumId w:val="4"/>
  </w:num>
  <w:num w:numId="5" w16cid:durableId="1831822812">
    <w:abstractNumId w:val="7"/>
  </w:num>
  <w:num w:numId="6" w16cid:durableId="149562328">
    <w:abstractNumId w:val="3"/>
  </w:num>
  <w:num w:numId="7" w16cid:durableId="1030686180">
    <w:abstractNumId w:val="2"/>
  </w:num>
  <w:num w:numId="8" w16cid:durableId="1386173370">
    <w:abstractNumId w:val="1"/>
  </w:num>
  <w:num w:numId="9" w16cid:durableId="34258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77E3E"/>
    <w:rsid w:val="0029639D"/>
    <w:rsid w:val="00326F90"/>
    <w:rsid w:val="005E1546"/>
    <w:rsid w:val="0096213E"/>
    <w:rsid w:val="00963E9C"/>
    <w:rsid w:val="00AA1D8D"/>
    <w:rsid w:val="00B47730"/>
    <w:rsid w:val="00BB3A9E"/>
    <w:rsid w:val="00CB0664"/>
    <w:rsid w:val="00F23BA4"/>
    <w:rsid w:val="00F8383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D0F9EA"/>
  <w14:defaultImageDpi w14:val="300"/>
  <w15:docId w15:val="{282872F2-5BA5-42C4-AE2C-4B435251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이한림</cp:lastModifiedBy>
  <cp:revision>4</cp:revision>
  <dcterms:created xsi:type="dcterms:W3CDTF">2013-12-23T23:15:00Z</dcterms:created>
  <dcterms:modified xsi:type="dcterms:W3CDTF">2026-02-24T03:04:00Z</dcterms:modified>
  <cp:category/>
</cp:coreProperties>
</file>